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05B" w:rsidRDefault="00585C4D" w:rsidP="00D4705B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b/>
          <w:bCs/>
          <w:sz w:val="24"/>
          <w:szCs w:val="24"/>
        </w:rPr>
        <w:t>Biểu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số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09TH.N/BNV-TCBC</w:t>
      </w:r>
      <w:r w:rsidR="00D4705B">
        <w:rPr>
          <w:rFonts w:ascii="Times" w:hAnsi="Times" w:cs="Times"/>
          <w:b/>
          <w:bCs/>
          <w:sz w:val="24"/>
          <w:szCs w:val="24"/>
        </w:rPr>
        <w:tab/>
      </w:r>
      <w:r w:rsidR="00D4705B">
        <w:rPr>
          <w:rFonts w:ascii="Times" w:hAnsi="Times" w:cs="Times"/>
          <w:b/>
          <w:bCs/>
          <w:sz w:val="24"/>
          <w:szCs w:val="24"/>
        </w:rPr>
        <w:tab/>
      </w:r>
      <w:r w:rsidR="00D4705B">
        <w:rPr>
          <w:rFonts w:ascii="Times" w:hAnsi="Times" w:cs="Times"/>
          <w:b/>
          <w:bCs/>
          <w:sz w:val="24"/>
          <w:szCs w:val="24"/>
        </w:rPr>
        <w:tab/>
      </w:r>
      <w:r w:rsidR="00D4705B">
        <w:rPr>
          <w:rFonts w:ascii="Times" w:hAnsi="Times" w:cs="Times"/>
          <w:b/>
          <w:bCs/>
          <w:sz w:val="24"/>
          <w:szCs w:val="24"/>
        </w:rPr>
        <w:tab/>
      </w:r>
      <w:r w:rsidR="00D4705B">
        <w:rPr>
          <w:rFonts w:ascii="Times" w:hAnsi="Times" w:cs="Times"/>
          <w:b/>
          <w:bCs/>
          <w:sz w:val="24"/>
          <w:szCs w:val="24"/>
        </w:rPr>
        <w:tab/>
      </w:r>
      <w:r w:rsidR="00D4705B">
        <w:rPr>
          <w:rFonts w:ascii="Times" w:hAnsi="Times" w:cs="Times"/>
          <w:b/>
          <w:bCs/>
          <w:sz w:val="24"/>
          <w:szCs w:val="24"/>
        </w:rPr>
        <w:tab/>
      </w:r>
      <w:r w:rsidR="00D4705B">
        <w:rPr>
          <w:rFonts w:ascii="Times" w:hAnsi="Times" w:cs="Times"/>
          <w:b/>
          <w:bCs/>
          <w:sz w:val="24"/>
          <w:szCs w:val="24"/>
        </w:rPr>
        <w:tab/>
      </w:r>
      <w:proofErr w:type="spellStart"/>
      <w:proofErr w:type="gramStart"/>
      <w:r w:rsidR="00D4705B">
        <w:rPr>
          <w:rFonts w:ascii="Times" w:hAnsi="Times" w:cs="Times"/>
          <w:sz w:val="24"/>
          <w:szCs w:val="24"/>
        </w:rPr>
        <w:t>Đơn</w:t>
      </w:r>
      <w:proofErr w:type="spellEnd"/>
      <w:proofErr w:type="gramEnd"/>
      <w:r w:rsidR="00D4705B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D4705B">
        <w:rPr>
          <w:rFonts w:ascii="Times" w:hAnsi="Times" w:cs="Times"/>
          <w:sz w:val="24"/>
          <w:szCs w:val="24"/>
        </w:rPr>
        <w:t>vị</w:t>
      </w:r>
      <w:proofErr w:type="spellEnd"/>
      <w:r w:rsidR="00D4705B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D4705B">
        <w:rPr>
          <w:rFonts w:ascii="Times" w:hAnsi="Times" w:cs="Times"/>
          <w:sz w:val="24"/>
          <w:szCs w:val="24"/>
        </w:rPr>
        <w:t>báo</w:t>
      </w:r>
      <w:proofErr w:type="spellEnd"/>
      <w:r w:rsidR="00D4705B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D4705B">
        <w:rPr>
          <w:rFonts w:ascii="Times" w:hAnsi="Times" w:cs="Times"/>
          <w:sz w:val="24"/>
          <w:szCs w:val="24"/>
        </w:rPr>
        <w:t>cáo</w:t>
      </w:r>
      <w:proofErr w:type="spellEnd"/>
      <w:r w:rsidR="00D4705B">
        <w:rPr>
          <w:rFonts w:ascii="Times" w:hAnsi="Times" w:cs="Times"/>
          <w:sz w:val="24"/>
          <w:szCs w:val="24"/>
        </w:rPr>
        <w:t xml:space="preserve">:  </w:t>
      </w:r>
    </w:p>
    <w:p w:rsidR="00D4705B" w:rsidRDefault="00585C4D" w:rsidP="00D4705B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Ban </w:t>
      </w:r>
      <w:proofErr w:type="spellStart"/>
      <w:r>
        <w:rPr>
          <w:rFonts w:ascii="Times" w:hAnsi="Times" w:cs="Times"/>
          <w:sz w:val="24"/>
          <w:szCs w:val="24"/>
        </w:rPr>
        <w:t>hành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theo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Thông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tư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proofErr w:type="gramStart"/>
      <w:r>
        <w:rPr>
          <w:rFonts w:ascii="Times" w:hAnsi="Times" w:cs="Times"/>
          <w:sz w:val="24"/>
          <w:szCs w:val="24"/>
        </w:rPr>
        <w:t>số</w:t>
      </w:r>
      <w:proofErr w:type="spellEnd"/>
      <w:r>
        <w:rPr>
          <w:rFonts w:ascii="Times" w:hAnsi="Times" w:cs="Times"/>
          <w:sz w:val="24"/>
          <w:szCs w:val="24"/>
        </w:rPr>
        <w:t xml:space="preserve">  2</w:t>
      </w:r>
      <w:proofErr w:type="gramEnd"/>
      <w:r>
        <w:rPr>
          <w:rFonts w:ascii="Times" w:hAnsi="Times" w:cs="Times"/>
          <w:sz w:val="24"/>
          <w:szCs w:val="24"/>
        </w:rPr>
        <w:t xml:space="preserve">/2023/TT-BNV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23/3/2023 </w:t>
      </w:r>
      <w:r w:rsidR="00D4705B">
        <w:rPr>
          <w:rFonts w:ascii="Times" w:hAnsi="Times" w:cs="Times"/>
          <w:sz w:val="24"/>
          <w:szCs w:val="24"/>
        </w:rPr>
        <w:tab/>
      </w:r>
      <w:r w:rsidR="00D4705B">
        <w:rPr>
          <w:rFonts w:ascii="Times" w:hAnsi="Times" w:cs="Times"/>
          <w:sz w:val="24"/>
          <w:szCs w:val="24"/>
        </w:rPr>
        <w:tab/>
      </w:r>
      <w:r w:rsidR="00D4705B">
        <w:rPr>
          <w:rFonts w:ascii="Times" w:hAnsi="Times" w:cs="Times"/>
          <w:sz w:val="24"/>
          <w:szCs w:val="24"/>
        </w:rPr>
        <w:tab/>
      </w:r>
      <w:proofErr w:type="spellStart"/>
      <w:r w:rsidR="00D4705B">
        <w:rPr>
          <w:rFonts w:ascii="Times" w:hAnsi="Times" w:cs="Times"/>
          <w:sz w:val="24"/>
          <w:szCs w:val="24"/>
        </w:rPr>
        <w:t>Đơn</w:t>
      </w:r>
      <w:proofErr w:type="spellEnd"/>
      <w:r w:rsidR="00D4705B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D4705B">
        <w:rPr>
          <w:rFonts w:ascii="Times" w:hAnsi="Times" w:cs="Times"/>
          <w:sz w:val="24"/>
          <w:szCs w:val="24"/>
        </w:rPr>
        <w:t>vị</w:t>
      </w:r>
      <w:proofErr w:type="spellEnd"/>
      <w:r w:rsidR="00D4705B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D4705B">
        <w:rPr>
          <w:rFonts w:ascii="Times" w:hAnsi="Times" w:cs="Times"/>
          <w:sz w:val="24"/>
          <w:szCs w:val="24"/>
        </w:rPr>
        <w:t>nhận</w:t>
      </w:r>
      <w:proofErr w:type="spellEnd"/>
      <w:r w:rsidR="00D4705B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D4705B">
        <w:rPr>
          <w:rFonts w:ascii="Times" w:hAnsi="Times" w:cs="Times"/>
          <w:sz w:val="24"/>
          <w:szCs w:val="24"/>
        </w:rPr>
        <w:t>báo</w:t>
      </w:r>
      <w:proofErr w:type="spellEnd"/>
      <w:r w:rsidR="00D4705B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D4705B">
        <w:rPr>
          <w:rFonts w:ascii="Times" w:hAnsi="Times" w:cs="Times"/>
          <w:sz w:val="24"/>
          <w:szCs w:val="24"/>
        </w:rPr>
        <w:t>cáo</w:t>
      </w:r>
      <w:proofErr w:type="spellEnd"/>
      <w:r w:rsidR="00D4705B">
        <w:rPr>
          <w:rFonts w:ascii="Times" w:hAnsi="Times" w:cs="Times"/>
          <w:sz w:val="24"/>
          <w:szCs w:val="24"/>
        </w:rPr>
        <w:t xml:space="preserve">:  </w:t>
      </w:r>
    </w:p>
    <w:p w:rsidR="00A77B3E" w:rsidRDefault="00585C4D" w:rsidP="00D4705B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sz w:val="24"/>
          <w:szCs w:val="24"/>
        </w:rPr>
        <w:t>Thời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hạn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nhận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báo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cáo</w:t>
      </w:r>
      <w:proofErr w:type="spellEnd"/>
      <w:r>
        <w:rPr>
          <w:rFonts w:ascii="Times" w:hAnsi="Times" w:cs="Times"/>
          <w:sz w:val="24"/>
          <w:szCs w:val="24"/>
        </w:rPr>
        <w:t xml:space="preserve">: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15 </w:t>
      </w:r>
      <w:proofErr w:type="spellStart"/>
      <w:r>
        <w:rPr>
          <w:rFonts w:ascii="Times" w:hAnsi="Times" w:cs="Times"/>
          <w:sz w:val="24"/>
          <w:szCs w:val="24"/>
        </w:rPr>
        <w:t>tháng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gramStart"/>
      <w:r>
        <w:rPr>
          <w:rFonts w:ascii="Times" w:hAnsi="Times" w:cs="Times"/>
          <w:sz w:val="24"/>
          <w:szCs w:val="24"/>
        </w:rPr>
        <w:t xml:space="preserve">3  </w:t>
      </w: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proofErr w:type="gram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sau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</w:p>
    <w:p w:rsidR="00A77B3E" w:rsidRDefault="00585C4D">
      <w:pPr>
        <w:widowControl w:val="0"/>
        <w:spacing w:before="326" w:line="231" w:lineRule="auto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KẾT QUẢ THỰC HIỆN CHÍNH SÁCH TINH GIẢN BIÊN  CHẾ CỦA BỘ, NGÀNH, ĐỊA PH</w:t>
      </w:r>
      <w:r w:rsidR="00580810">
        <w:rPr>
          <w:rFonts w:ascii="Times" w:hAnsi="Times" w:cs="Times"/>
          <w:b/>
          <w:bCs/>
          <w:sz w:val="24"/>
          <w:szCs w:val="24"/>
        </w:rPr>
        <w:t>Ư</w:t>
      </w:r>
      <w:r>
        <w:rPr>
          <w:rFonts w:ascii="Times" w:hAnsi="Times" w:cs="Times"/>
          <w:b/>
          <w:bCs/>
          <w:sz w:val="24"/>
          <w:szCs w:val="24"/>
        </w:rPr>
        <w:t xml:space="preserve">ƠNG </w:t>
      </w:r>
    </w:p>
    <w:p w:rsidR="00A77B3E" w:rsidRDefault="00585C4D" w:rsidP="00D4705B">
      <w:pPr>
        <w:widowControl w:val="0"/>
        <w:spacing w:line="200" w:lineRule="auto"/>
        <w:jc w:val="center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(</w:t>
      </w:r>
      <w:proofErr w:type="spellStart"/>
      <w:r>
        <w:rPr>
          <w:rFonts w:ascii="Times" w:hAnsi="Times" w:cs="Times"/>
          <w:sz w:val="24"/>
          <w:szCs w:val="24"/>
        </w:rPr>
        <w:t>Tính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đến</w:t>
      </w:r>
      <w:proofErr w:type="spellEnd"/>
      <w:r>
        <w:rPr>
          <w:rFonts w:ascii="Times" w:hAnsi="Times" w:cs="Times"/>
          <w:sz w:val="24"/>
          <w:szCs w:val="24"/>
        </w:rPr>
        <w:t xml:space="preserve"> 31 </w:t>
      </w:r>
      <w:proofErr w:type="spellStart"/>
      <w:r>
        <w:rPr>
          <w:rFonts w:ascii="Times" w:hAnsi="Times" w:cs="Times"/>
          <w:sz w:val="24"/>
          <w:szCs w:val="24"/>
        </w:rPr>
        <w:t>tháng</w:t>
      </w:r>
      <w:proofErr w:type="spellEnd"/>
      <w:r>
        <w:rPr>
          <w:rFonts w:ascii="Times" w:hAnsi="Times" w:cs="Times"/>
          <w:sz w:val="24"/>
          <w:szCs w:val="24"/>
        </w:rPr>
        <w:t xml:space="preserve"> 12 </w:t>
      </w: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r>
        <w:rPr>
          <w:rFonts w:ascii="Times" w:hAnsi="Times" w:cs="Times"/>
          <w:sz w:val="24"/>
          <w:szCs w:val="24"/>
        </w:rPr>
        <w:t xml:space="preserve"> 20…..)</w:t>
      </w:r>
    </w:p>
    <w:p w:rsidR="00A77B3E" w:rsidRDefault="00585C4D" w:rsidP="00D4705B">
      <w:pPr>
        <w:widowControl w:val="0"/>
        <w:spacing w:line="240" w:lineRule="auto"/>
        <w:ind w:left="7921" w:firstLine="720"/>
        <w:rPr>
          <w:rFonts w:ascii="Times" w:hAnsi="Times" w:cs="Times"/>
          <w:i/>
          <w:iCs/>
          <w:sz w:val="24"/>
          <w:szCs w:val="24"/>
        </w:rPr>
      </w:pPr>
      <w:proofErr w:type="spellStart"/>
      <w:r>
        <w:rPr>
          <w:rFonts w:ascii="Times" w:hAnsi="Times" w:cs="Times"/>
          <w:i/>
          <w:iCs/>
          <w:sz w:val="24"/>
          <w:szCs w:val="24"/>
        </w:rPr>
        <w:t>Đơn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vị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tính</w:t>
      </w:r>
      <w:proofErr w:type="spellEnd"/>
      <w:r>
        <w:rPr>
          <w:rFonts w:ascii="Times" w:hAnsi="Times" w:cs="Times"/>
          <w:i/>
          <w:iCs/>
          <w:sz w:val="24"/>
          <w:szCs w:val="24"/>
        </w:rPr>
        <w:t xml:space="preserve">: </w:t>
      </w:r>
      <w:proofErr w:type="spellStart"/>
      <w:r>
        <w:rPr>
          <w:rFonts w:ascii="Times" w:hAnsi="Times" w:cs="Times"/>
          <w:i/>
          <w:iCs/>
          <w:sz w:val="24"/>
          <w:szCs w:val="24"/>
        </w:rPr>
        <w:t>Người</w:t>
      </w:r>
      <w:proofErr w:type="spellEnd"/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0" w:type="dxa"/>
        </w:tblCellMar>
        <w:tblLook w:val="04A0" w:firstRow="1" w:lastRow="0" w:firstColumn="1" w:lastColumn="0" w:noHBand="0" w:noVBand="1"/>
      </w:tblPr>
      <w:tblGrid>
        <w:gridCol w:w="648"/>
        <w:gridCol w:w="3216"/>
        <w:gridCol w:w="772"/>
        <w:gridCol w:w="764"/>
        <w:gridCol w:w="778"/>
        <w:gridCol w:w="747"/>
        <w:gridCol w:w="1002"/>
        <w:gridCol w:w="976"/>
        <w:gridCol w:w="808"/>
        <w:gridCol w:w="1930"/>
      </w:tblGrid>
      <w:tr w:rsidR="00D4705B" w:rsidTr="00580810">
        <w:trPr>
          <w:trHeight w:val="288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705B" w:rsidRDefault="00D4705B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STT 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705B" w:rsidRDefault="00D4705B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Chia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các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trường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hợp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tinh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giản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biên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chế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705B" w:rsidRDefault="00D4705B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</w:t>
            </w:r>
            <w:bookmarkStart w:id="0" w:name="_GoBack"/>
            <w:bookmarkEnd w:id="0"/>
            <w:r>
              <w:rPr>
                <w:rFonts w:ascii="Times" w:hAnsi="Times" w:cs="Times"/>
                <w:sz w:val="24"/>
                <w:szCs w:val="24"/>
              </w:rPr>
              <w:t>ố</w:t>
            </w:r>
            <w:proofErr w:type="spellEnd"/>
          </w:p>
        </w:tc>
        <w:tc>
          <w:tcPr>
            <w:tcW w:w="70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705B" w:rsidRDefault="00D4705B" w:rsidP="00D4705B">
            <w:pPr>
              <w:widowControl w:val="0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Chia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đối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tượng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áp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dụng</w:t>
            </w:r>
            <w:proofErr w:type="spellEnd"/>
          </w:p>
        </w:tc>
      </w:tr>
      <w:tr w:rsidR="00A77B3E" w:rsidTr="00580810">
        <w:trPr>
          <w:trHeight w:val="1549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Cán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Viên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Cán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 </w:t>
            </w:r>
          </w:p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77B3E" w:rsidRDefault="00585C4D">
            <w:pPr>
              <w:widowControl w:val="0"/>
              <w:spacing w:line="230" w:lineRule="auto"/>
              <w:ind w:left="155" w:right="77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Doanh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nghiệp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nhà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nước</w:t>
            </w:r>
            <w:proofErr w:type="spellEnd"/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Hội</w:t>
            </w:r>
            <w:proofErr w:type="spellEnd"/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30" w:lineRule="auto"/>
              <w:ind w:left="130" w:right="62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LĐHĐ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68/2000/NĐ-CP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A77B3E" w:rsidRDefault="00585C4D">
            <w:pPr>
              <w:widowControl w:val="0"/>
              <w:spacing w:before="6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161/2018/NĐ-CP</w:t>
            </w:r>
          </w:p>
        </w:tc>
      </w:tr>
      <w:tr w:rsidR="00A77B3E" w:rsidTr="00580810">
        <w:trPr>
          <w:trHeight w:val="281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A 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B 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 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 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3 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4 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5 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6 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7 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8</w:t>
            </w:r>
          </w:p>
        </w:tc>
      </w:tr>
      <w:tr w:rsidR="00A77B3E" w:rsidTr="00580810">
        <w:trPr>
          <w:trHeight w:val="281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ind w:left="119"/>
              <w:rPr>
                <w:rFonts w:ascii="Times" w:hAnsi="Times" w:cs="Times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</w:tr>
      <w:tr w:rsidR="00A77B3E" w:rsidTr="00580810">
        <w:trPr>
          <w:trHeight w:val="833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 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30" w:lineRule="auto"/>
              <w:ind w:left="108" w:right="50" w:firstLine="6"/>
              <w:jc w:val="both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Dôi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dư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rà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soát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sắp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xếp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nhân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sự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quyết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của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thẩm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quyền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của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Đảng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nước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580810">
        <w:trPr>
          <w:trHeight w:val="281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 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ind w:left="114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Dôi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dư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sắp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xếp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đơn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chính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580810">
        <w:trPr>
          <w:trHeight w:val="557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3 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30" w:lineRule="auto"/>
              <w:ind w:left="116" w:right="46" w:hanging="2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Dôi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dư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ngũ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cán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viên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580810">
        <w:trPr>
          <w:trHeight w:val="557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4 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30" w:lineRule="auto"/>
              <w:ind w:left="112" w:right="50" w:firstLine="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chưa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đạt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trình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đào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tạo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tiêu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chuẩn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chuyên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môn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nghiệp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vụ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580810">
        <w:trPr>
          <w:trHeight w:val="833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5 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30" w:lineRule="auto"/>
              <w:ind w:left="114" w:right="49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đào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tạo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phù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hợp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với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đang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đảm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nhiệm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hoàn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nhiệm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vụ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được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giao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580810">
        <w:trPr>
          <w:trHeight w:val="557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6 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30" w:lineRule="auto"/>
              <w:ind w:left="112" w:right="46" w:firstLine="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xếp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loại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chất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lượng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hàng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năm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hoàn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thành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nhiệm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vụ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580810">
        <w:trPr>
          <w:trHeight w:val="559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7 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30" w:lineRule="auto"/>
              <w:ind w:left="112" w:right="50" w:firstLine="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ngày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nghỉ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việc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bằng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hoặc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cao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hơn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ngày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nghỉ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tối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ốm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đau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580810">
        <w:trPr>
          <w:trHeight w:val="1937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585C4D">
            <w:pPr>
              <w:widowControl w:val="0"/>
              <w:spacing w:line="230" w:lineRule="auto"/>
              <w:ind w:left="112" w:right="47" w:firstLine="2"/>
              <w:jc w:val="both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Dôi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dư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thực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hiện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phần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hóa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giao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bán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giải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thể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" w:hAnsi="Times" w:cs="Times"/>
                <w:sz w:val="24"/>
                <w:szCs w:val="24"/>
              </w:rPr>
              <w:t>sáp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nhập</w:t>
            </w:r>
            <w:proofErr w:type="spellEnd"/>
            <w:proofErr w:type="gram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hợp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nhất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chia,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tách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sản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hoặc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chuyển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TNHH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hai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viên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trở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hoặc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chuyển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thành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ĐVSNCL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theo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quyết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của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nước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thẩm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quyền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sắp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xếp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đổi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mới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phát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triển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lâm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trường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quốc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doanh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thôi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làm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diện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phần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vốn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nhà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nước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tại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DNNN.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</w:tbl>
    <w:p w:rsidR="00A77B3E" w:rsidRDefault="00A77B3E">
      <w:pPr>
        <w:widowControl w:val="0"/>
      </w:pPr>
    </w:p>
    <w:sectPr w:rsidR="00A77B3E">
      <w:pgSz w:w="11900" w:h="16840"/>
      <w:pgMar w:top="398" w:right="120" w:bottom="900" w:left="276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25F3"/>
    <w:rsid w:val="0017509E"/>
    <w:rsid w:val="001B7F2A"/>
    <w:rsid w:val="002101CE"/>
    <w:rsid w:val="0025711E"/>
    <w:rsid w:val="003A0F5A"/>
    <w:rsid w:val="00580810"/>
    <w:rsid w:val="00585C4D"/>
    <w:rsid w:val="007277A7"/>
    <w:rsid w:val="0093752F"/>
    <w:rsid w:val="00A77B3E"/>
    <w:rsid w:val="00B86A79"/>
    <w:rsid w:val="00CA2A55"/>
    <w:rsid w:val="00CB3A06"/>
    <w:rsid w:val="00D4705B"/>
    <w:rsid w:val="00D75655"/>
    <w:rsid w:val="00DF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2023-11-18T10:11:00Z</dcterms:created>
  <dcterms:modified xsi:type="dcterms:W3CDTF">2023-11-19T08:54:00Z</dcterms:modified>
</cp:coreProperties>
</file>